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8E07" w14:textId="77777777" w:rsidR="003A5E94" w:rsidRPr="00310157" w:rsidRDefault="00C47578" w:rsidP="00587D9C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310157">
        <w:rPr>
          <w:rFonts w:ascii="Times New Roman" w:hAnsi="Times New Roman" w:cs="Times New Roman"/>
          <w:color w:val="auto"/>
          <w:sz w:val="24"/>
          <w:szCs w:val="24"/>
          <w:lang w:val="ru-RU"/>
        </w:rPr>
        <w:t>Таблица соответствия требований (</w:t>
      </w:r>
      <w:r w:rsidRPr="00310157">
        <w:rPr>
          <w:rFonts w:ascii="Times New Roman" w:hAnsi="Times New Roman" w:cs="Times New Roman"/>
          <w:color w:val="auto"/>
          <w:sz w:val="24"/>
          <w:szCs w:val="24"/>
        </w:rPr>
        <w:t>Compliance</w:t>
      </w:r>
      <w:r w:rsidRPr="00310157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310157">
        <w:rPr>
          <w:rFonts w:ascii="Times New Roman" w:hAnsi="Times New Roman" w:cs="Times New Roman"/>
          <w:color w:val="auto"/>
          <w:sz w:val="24"/>
          <w:szCs w:val="24"/>
        </w:rPr>
        <w:t>Checklist</w:t>
      </w:r>
      <w:r w:rsidRPr="00310157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p w14:paraId="11484B58" w14:textId="77777777" w:rsidR="00587D9C" w:rsidRPr="00310157" w:rsidRDefault="00587D9C" w:rsidP="00587D9C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327"/>
        <w:gridCol w:w="2400"/>
        <w:gridCol w:w="1514"/>
        <w:gridCol w:w="1764"/>
        <w:gridCol w:w="1624"/>
      </w:tblGrid>
      <w:tr w:rsidR="003A5E94" w:rsidRPr="00310157" w14:paraId="23CE4E82" w14:textId="77777777" w:rsidTr="00B5199A">
        <w:tc>
          <w:tcPr>
            <w:tcW w:w="460" w:type="dxa"/>
          </w:tcPr>
          <w:p w14:paraId="649B9A5A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6" w:type="dxa"/>
          </w:tcPr>
          <w:p w14:paraId="407D599E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</w:p>
        </w:tc>
        <w:tc>
          <w:tcPr>
            <w:tcW w:w="2407" w:type="dxa"/>
          </w:tcPr>
          <w:p w14:paraId="23E3E3F5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 / что должно быть предоставлено</w:t>
            </w:r>
          </w:p>
        </w:tc>
        <w:tc>
          <w:tcPr>
            <w:tcW w:w="1488" w:type="dxa"/>
          </w:tcPr>
          <w:p w14:paraId="78ACF482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proofErr w:type="spellEnd"/>
          </w:p>
        </w:tc>
        <w:tc>
          <w:tcPr>
            <w:tcW w:w="1743" w:type="dxa"/>
          </w:tcPr>
          <w:p w14:paraId="1E2D1C82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Предоставлено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11" w:type="dxa"/>
          </w:tcPr>
          <w:p w14:paraId="43AB75A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поставщика</w:t>
            </w:r>
            <w:proofErr w:type="spellEnd"/>
          </w:p>
        </w:tc>
      </w:tr>
      <w:tr w:rsidR="003A5E94" w:rsidRPr="00310157" w14:paraId="288DD6D9" w14:textId="77777777" w:rsidTr="00B5199A">
        <w:tc>
          <w:tcPr>
            <w:tcW w:w="460" w:type="dxa"/>
          </w:tcPr>
          <w:p w14:paraId="3CA690D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14:paraId="5D0F6A1C" w14:textId="0359EAB2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Копии договоров </w:t>
            </w:r>
          </w:p>
        </w:tc>
        <w:tc>
          <w:tcPr>
            <w:tcW w:w="2407" w:type="dxa"/>
          </w:tcPr>
          <w:p w14:paraId="3366A47E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Опыт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proofErr w:type="spellEnd"/>
          </w:p>
        </w:tc>
        <w:tc>
          <w:tcPr>
            <w:tcW w:w="1488" w:type="dxa"/>
          </w:tcPr>
          <w:p w14:paraId="03C133F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25F35B6E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0407567E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64B3AE0A" w14:textId="77777777" w:rsidTr="00B5199A">
        <w:tc>
          <w:tcPr>
            <w:tcW w:w="460" w:type="dxa"/>
          </w:tcPr>
          <w:p w14:paraId="647809B6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14:paraId="6C1984E0" w14:textId="15AE34BE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Справка об отсутствии задолженности </w:t>
            </w:r>
            <w:r w:rsidR="009176C7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proofErr w:type="gramStart"/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ГНС</w:t>
            </w:r>
            <w:r w:rsidR="009176C7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.соц.фонд</w:t>
            </w:r>
            <w:proofErr w:type="spellEnd"/>
            <w:proofErr w:type="gramEnd"/>
            <w:r w:rsidR="009176C7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407" w:type="dxa"/>
          </w:tcPr>
          <w:p w14:paraId="2A0B6596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Скан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оригинала</w:t>
            </w:r>
            <w:proofErr w:type="spellEnd"/>
          </w:p>
        </w:tc>
        <w:tc>
          <w:tcPr>
            <w:tcW w:w="1488" w:type="dxa"/>
          </w:tcPr>
          <w:p w14:paraId="1244E7AA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787812C3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3174B0E9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38B0F77D" w14:textId="77777777" w:rsidTr="00B5199A">
        <w:tc>
          <w:tcPr>
            <w:tcW w:w="460" w:type="dxa"/>
          </w:tcPr>
          <w:p w14:paraId="773EB3CB" w14:textId="43775BD5" w:rsidR="003A5E94" w:rsidRPr="00310157" w:rsidRDefault="00917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96" w:type="dxa"/>
          </w:tcPr>
          <w:p w14:paraId="3B84646A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госрегистрации</w:t>
            </w:r>
            <w:proofErr w:type="spellEnd"/>
          </w:p>
        </w:tc>
        <w:tc>
          <w:tcPr>
            <w:tcW w:w="2407" w:type="dxa"/>
          </w:tcPr>
          <w:p w14:paraId="610CFF1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Юрлица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/ИП</w:t>
            </w:r>
          </w:p>
        </w:tc>
        <w:tc>
          <w:tcPr>
            <w:tcW w:w="1488" w:type="dxa"/>
          </w:tcPr>
          <w:p w14:paraId="4AA3D5C0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0A4BF4E7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1EFF06B4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1901839D" w14:textId="77777777" w:rsidTr="00B5199A">
        <w:tc>
          <w:tcPr>
            <w:tcW w:w="460" w:type="dxa"/>
          </w:tcPr>
          <w:p w14:paraId="781356EA" w14:textId="75B39769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96" w:type="dxa"/>
          </w:tcPr>
          <w:p w14:paraId="18FA4D6A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proofErr w:type="spellEnd"/>
          </w:p>
        </w:tc>
        <w:tc>
          <w:tcPr>
            <w:tcW w:w="2407" w:type="dxa"/>
          </w:tcPr>
          <w:p w14:paraId="55789F7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юридических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spellEnd"/>
          </w:p>
        </w:tc>
        <w:tc>
          <w:tcPr>
            <w:tcW w:w="1488" w:type="dxa"/>
          </w:tcPr>
          <w:p w14:paraId="0F8A8EC5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5193DCAE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3085D322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537BBD76" w14:textId="77777777" w:rsidTr="00B5199A">
        <w:tc>
          <w:tcPr>
            <w:tcW w:w="460" w:type="dxa"/>
          </w:tcPr>
          <w:p w14:paraId="6A22E3B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14:paraId="5786E0D6" w14:textId="4B2F7007" w:rsidR="003A5E94" w:rsidRPr="00310157" w:rsidRDefault="007D4E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="00E26E00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приказ на подписанта (</w:t>
            </w:r>
            <w:r w:rsidR="007E70E8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предоставления </w:t>
            </w:r>
            <w:r w:rsidR="00C47578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Доверенност</w:t>
            </w:r>
            <w:r w:rsidR="007E70E8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на</w:t>
            </w:r>
            <w:r w:rsidR="00C47578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подписанта</w:t>
            </w:r>
            <w:r w:rsidR="00707CF2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8455F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необходимо </w:t>
            </w:r>
            <w:proofErr w:type="gramStart"/>
            <w:r w:rsidR="00E8455F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предоставить </w:t>
            </w:r>
            <w:r w:rsidR="00B0498B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07CF2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</w:t>
            </w:r>
            <w:proofErr w:type="gramEnd"/>
            <w:r w:rsidR="00707CF2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="00E8455F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решение)</w:t>
            </w:r>
          </w:p>
        </w:tc>
        <w:tc>
          <w:tcPr>
            <w:tcW w:w="2407" w:type="dxa"/>
          </w:tcPr>
          <w:p w14:paraId="6C6C472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полномочиях</w:t>
            </w:r>
            <w:proofErr w:type="spellEnd"/>
          </w:p>
        </w:tc>
        <w:tc>
          <w:tcPr>
            <w:tcW w:w="1488" w:type="dxa"/>
          </w:tcPr>
          <w:p w14:paraId="10F2CC6F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4D997E63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1492816C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1869CDA5" w14:textId="77777777" w:rsidTr="00B5199A">
        <w:tc>
          <w:tcPr>
            <w:tcW w:w="460" w:type="dxa"/>
          </w:tcPr>
          <w:p w14:paraId="4D203EAB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6" w:type="dxa"/>
          </w:tcPr>
          <w:p w14:paraId="6911080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подписанта</w:t>
            </w:r>
            <w:proofErr w:type="spellEnd"/>
          </w:p>
        </w:tc>
        <w:tc>
          <w:tcPr>
            <w:tcW w:w="2407" w:type="dxa"/>
          </w:tcPr>
          <w:p w14:paraId="4D6EC412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Скан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паспорта</w:t>
            </w:r>
            <w:proofErr w:type="spellEnd"/>
          </w:p>
        </w:tc>
        <w:tc>
          <w:tcPr>
            <w:tcW w:w="1488" w:type="dxa"/>
          </w:tcPr>
          <w:p w14:paraId="2D64CF3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0F6E414F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13CC1C63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7FE3FCC8" w14:textId="77777777" w:rsidTr="00B5199A">
        <w:tc>
          <w:tcPr>
            <w:tcW w:w="460" w:type="dxa"/>
          </w:tcPr>
          <w:p w14:paraId="2E02F7F4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</w:tcPr>
          <w:p w14:paraId="42EF0A4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отчётность</w:t>
            </w:r>
            <w:proofErr w:type="spellEnd"/>
          </w:p>
        </w:tc>
        <w:tc>
          <w:tcPr>
            <w:tcW w:w="2407" w:type="dxa"/>
          </w:tcPr>
          <w:p w14:paraId="676A404C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/ЕНД/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банка</w:t>
            </w:r>
            <w:proofErr w:type="spellEnd"/>
          </w:p>
        </w:tc>
        <w:tc>
          <w:tcPr>
            <w:tcW w:w="1488" w:type="dxa"/>
          </w:tcPr>
          <w:p w14:paraId="7231A322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754C5565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0C750240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479C5CD1" w14:textId="77777777" w:rsidTr="00B5199A">
        <w:tc>
          <w:tcPr>
            <w:tcW w:w="460" w:type="dxa"/>
          </w:tcPr>
          <w:p w14:paraId="686572F3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6" w:type="dxa"/>
          </w:tcPr>
          <w:p w14:paraId="16F7BC81" w14:textId="572535B6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Сведения об </w:t>
            </w:r>
            <w:r w:rsidR="00052581"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участии в </w:t>
            </w:r>
            <w:r w:rsidRPr="00310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судебных разбирательствах</w:t>
            </w:r>
          </w:p>
        </w:tc>
        <w:tc>
          <w:tcPr>
            <w:tcW w:w="2407" w:type="dxa"/>
          </w:tcPr>
          <w:p w14:paraId="39076DBE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488" w:type="dxa"/>
          </w:tcPr>
          <w:p w14:paraId="6D09D36F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2D01391E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22F90E0A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1B6C777B" w14:textId="77777777" w:rsidTr="00B5199A">
        <w:tc>
          <w:tcPr>
            <w:tcW w:w="460" w:type="dxa"/>
          </w:tcPr>
          <w:p w14:paraId="54A186D4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96" w:type="dxa"/>
          </w:tcPr>
          <w:p w14:paraId="53BE691A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Декларация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гарантирующая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заявку</w:t>
            </w:r>
            <w:proofErr w:type="spellEnd"/>
          </w:p>
        </w:tc>
        <w:tc>
          <w:tcPr>
            <w:tcW w:w="2407" w:type="dxa"/>
          </w:tcPr>
          <w:p w14:paraId="4AD2EE79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Прил. №2</w:t>
            </w:r>
          </w:p>
        </w:tc>
        <w:tc>
          <w:tcPr>
            <w:tcW w:w="1488" w:type="dxa"/>
          </w:tcPr>
          <w:p w14:paraId="1913849B" w14:textId="7C04AC35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1CD2F053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635A549A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6F19E00C" w14:textId="77777777" w:rsidTr="00B5199A">
        <w:tc>
          <w:tcPr>
            <w:tcW w:w="460" w:type="dxa"/>
          </w:tcPr>
          <w:p w14:paraId="2B3073D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6" w:type="dxa"/>
          </w:tcPr>
          <w:p w14:paraId="7CD9B861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Антикоррупционная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декларация</w:t>
            </w:r>
            <w:proofErr w:type="spellEnd"/>
          </w:p>
        </w:tc>
        <w:tc>
          <w:tcPr>
            <w:tcW w:w="2407" w:type="dxa"/>
          </w:tcPr>
          <w:p w14:paraId="47834BF0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Прил. №3</w:t>
            </w:r>
          </w:p>
        </w:tc>
        <w:tc>
          <w:tcPr>
            <w:tcW w:w="1488" w:type="dxa"/>
          </w:tcPr>
          <w:p w14:paraId="130502D8" w14:textId="312495E9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424AC4FA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4973809D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4077DE4B" w14:textId="77777777" w:rsidTr="00B5199A">
        <w:tc>
          <w:tcPr>
            <w:tcW w:w="460" w:type="dxa"/>
          </w:tcPr>
          <w:p w14:paraId="4EB5247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14:paraId="1644F00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Конкурсная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  <w:proofErr w:type="spellEnd"/>
          </w:p>
        </w:tc>
        <w:tc>
          <w:tcPr>
            <w:tcW w:w="2407" w:type="dxa"/>
          </w:tcPr>
          <w:p w14:paraId="6DB90D9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Прил. №4</w:t>
            </w:r>
          </w:p>
        </w:tc>
        <w:tc>
          <w:tcPr>
            <w:tcW w:w="1488" w:type="dxa"/>
          </w:tcPr>
          <w:p w14:paraId="6F4C2E67" w14:textId="550F3A6F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589D14AF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1D2F73BD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6D977DAA" w14:textId="77777777" w:rsidTr="00B5199A">
        <w:tc>
          <w:tcPr>
            <w:tcW w:w="460" w:type="dxa"/>
          </w:tcPr>
          <w:p w14:paraId="5197CBC5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6" w:type="dxa"/>
          </w:tcPr>
          <w:p w14:paraId="47712D51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2407" w:type="dxa"/>
          </w:tcPr>
          <w:p w14:paraId="5BE453B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ТЗ</w:t>
            </w:r>
          </w:p>
        </w:tc>
        <w:tc>
          <w:tcPr>
            <w:tcW w:w="1488" w:type="dxa"/>
          </w:tcPr>
          <w:p w14:paraId="616C84C5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43" w:type="dxa"/>
          </w:tcPr>
          <w:p w14:paraId="1B2E6BFC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5EF16408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58B31543" w14:textId="77777777" w:rsidTr="00B5199A">
        <w:tc>
          <w:tcPr>
            <w:tcW w:w="460" w:type="dxa"/>
          </w:tcPr>
          <w:p w14:paraId="13594283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6" w:type="dxa"/>
          </w:tcPr>
          <w:p w14:paraId="62594972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Коммерческое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2407" w:type="dxa"/>
          </w:tcPr>
          <w:p w14:paraId="062A869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Строго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proofErr w:type="spellEnd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637A8D" w14:textId="1277F9B3" w:rsidR="00B5199A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  <w:tc>
          <w:tcPr>
            <w:tcW w:w="1488" w:type="dxa"/>
          </w:tcPr>
          <w:p w14:paraId="0161286D" w14:textId="3227C15D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43" w:type="dxa"/>
          </w:tcPr>
          <w:p w14:paraId="07588FBA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6B8E99E7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14A54233" w14:textId="77777777" w:rsidTr="00B5199A">
        <w:tc>
          <w:tcPr>
            <w:tcW w:w="460" w:type="dxa"/>
          </w:tcPr>
          <w:p w14:paraId="69438195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6" w:type="dxa"/>
          </w:tcPr>
          <w:p w14:paraId="5DCF0D9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паролем</w:t>
            </w:r>
            <w:proofErr w:type="spellEnd"/>
          </w:p>
        </w:tc>
        <w:tc>
          <w:tcPr>
            <w:tcW w:w="2407" w:type="dxa"/>
          </w:tcPr>
          <w:p w14:paraId="6B49393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Пароль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отправлен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заранее</w:t>
            </w:r>
            <w:proofErr w:type="spellEnd"/>
          </w:p>
        </w:tc>
        <w:tc>
          <w:tcPr>
            <w:tcW w:w="1488" w:type="dxa"/>
          </w:tcPr>
          <w:p w14:paraId="7325BBC3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43" w:type="dxa"/>
          </w:tcPr>
          <w:p w14:paraId="09A1298B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06C37D29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30215BA4" w14:textId="77777777" w:rsidTr="00B5199A">
        <w:tc>
          <w:tcPr>
            <w:tcW w:w="460" w:type="dxa"/>
          </w:tcPr>
          <w:p w14:paraId="6BD64880" w14:textId="0174B424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6" w:type="dxa"/>
          </w:tcPr>
          <w:p w14:paraId="16A8477F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Включены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2407" w:type="dxa"/>
          </w:tcPr>
          <w:p w14:paraId="50CB8351" w14:textId="5648FE11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  <w:tc>
          <w:tcPr>
            <w:tcW w:w="1488" w:type="dxa"/>
          </w:tcPr>
          <w:p w14:paraId="2A798C66" w14:textId="33F672E9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43" w:type="dxa"/>
          </w:tcPr>
          <w:p w14:paraId="140BF3F5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299ABBBF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408E2516" w14:textId="77777777" w:rsidTr="00B5199A">
        <w:tc>
          <w:tcPr>
            <w:tcW w:w="460" w:type="dxa"/>
          </w:tcPr>
          <w:p w14:paraId="0AC56079" w14:textId="30E8EF77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6" w:type="dxa"/>
          </w:tcPr>
          <w:p w14:paraId="5112B6C8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цен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2407" w:type="dxa"/>
          </w:tcPr>
          <w:p w14:paraId="55FAF2AB" w14:textId="763BABCC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Подтверждено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в КП</w:t>
            </w:r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>Прил</w:t>
            </w:r>
            <w:proofErr w:type="spellEnd"/>
            <w:r w:rsidR="00B5199A" w:rsidRPr="00310157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  <w:tc>
          <w:tcPr>
            <w:tcW w:w="1488" w:type="dxa"/>
          </w:tcPr>
          <w:p w14:paraId="173C6610" w14:textId="34E7816C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1743" w:type="dxa"/>
          </w:tcPr>
          <w:p w14:paraId="0324226C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1C493BF7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4EE0B811" w14:textId="77777777" w:rsidTr="00B5199A">
        <w:tc>
          <w:tcPr>
            <w:tcW w:w="460" w:type="dxa"/>
          </w:tcPr>
          <w:p w14:paraId="283189DF" w14:textId="5AAE635E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6" w:type="dxa"/>
          </w:tcPr>
          <w:p w14:paraId="0F82F16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spellEnd"/>
          </w:p>
        </w:tc>
        <w:tc>
          <w:tcPr>
            <w:tcW w:w="2407" w:type="dxa"/>
          </w:tcPr>
          <w:p w14:paraId="2D74AC07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</w:p>
        </w:tc>
        <w:tc>
          <w:tcPr>
            <w:tcW w:w="1488" w:type="dxa"/>
          </w:tcPr>
          <w:p w14:paraId="6FF862AE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1743" w:type="dxa"/>
          </w:tcPr>
          <w:p w14:paraId="26EE9AC2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2AB3CD89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E94" w:rsidRPr="00310157" w14:paraId="549DDAA7" w14:textId="77777777" w:rsidTr="00B5199A">
        <w:tc>
          <w:tcPr>
            <w:tcW w:w="460" w:type="dxa"/>
          </w:tcPr>
          <w:p w14:paraId="1E023FF7" w14:textId="722682DC" w:rsidR="003A5E94" w:rsidRPr="00310157" w:rsidRDefault="00B5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6" w:type="dxa"/>
          </w:tcPr>
          <w:p w14:paraId="575CADC3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соблюдён</w:t>
            </w:r>
            <w:proofErr w:type="spellEnd"/>
          </w:p>
        </w:tc>
        <w:tc>
          <w:tcPr>
            <w:tcW w:w="2407" w:type="dxa"/>
          </w:tcPr>
          <w:p w14:paraId="1982F32D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дедлайна</w:t>
            </w:r>
            <w:proofErr w:type="spellEnd"/>
          </w:p>
        </w:tc>
        <w:tc>
          <w:tcPr>
            <w:tcW w:w="1488" w:type="dxa"/>
          </w:tcPr>
          <w:p w14:paraId="4FB7B6F3" w14:textId="77777777" w:rsidR="003A5E94" w:rsidRPr="00310157" w:rsidRDefault="00C4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015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1743" w:type="dxa"/>
          </w:tcPr>
          <w:p w14:paraId="55F26B8E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14:paraId="50151A46" w14:textId="77777777" w:rsidR="003A5E94" w:rsidRPr="00310157" w:rsidRDefault="003A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DA0FBC" w14:textId="77777777" w:rsidR="00C47578" w:rsidRPr="00310157" w:rsidRDefault="00C47578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2FE391E6" w14:textId="617543BE" w:rsidR="00587D9C" w:rsidRPr="00310157" w:rsidRDefault="00587D9C">
      <w:pPr>
        <w:rPr>
          <w:rFonts w:ascii="Times New Roman" w:hAnsi="Times New Roman" w:cs="Times New Roman"/>
          <w:color w:val="EE0000"/>
          <w:sz w:val="24"/>
          <w:szCs w:val="24"/>
          <w:lang w:val="ru-RU"/>
        </w:rPr>
      </w:pPr>
      <w:r w:rsidRPr="00310157">
        <w:rPr>
          <w:rFonts w:ascii="Times New Roman" w:hAnsi="Times New Roman" w:cs="Times New Roman"/>
          <w:color w:val="EE0000"/>
          <w:sz w:val="24"/>
          <w:szCs w:val="24"/>
          <w:lang w:val="ru-RU"/>
        </w:rPr>
        <w:t>ФИО уполномоченного лица</w:t>
      </w:r>
    </w:p>
    <w:p w14:paraId="300D9326" w14:textId="77777777" w:rsidR="00587D9C" w:rsidRPr="00310157" w:rsidRDefault="00587D9C">
      <w:pPr>
        <w:rPr>
          <w:rFonts w:ascii="Times New Roman" w:hAnsi="Times New Roman" w:cs="Times New Roman"/>
          <w:color w:val="EE0000"/>
          <w:sz w:val="24"/>
          <w:szCs w:val="24"/>
          <w:lang w:val="ru-RU"/>
        </w:rPr>
      </w:pPr>
    </w:p>
    <w:p w14:paraId="1BBC97C2" w14:textId="6A7A6BFB" w:rsidR="00587D9C" w:rsidRPr="00310157" w:rsidRDefault="00587D9C">
      <w:pPr>
        <w:rPr>
          <w:rFonts w:ascii="Times New Roman" w:hAnsi="Times New Roman" w:cs="Times New Roman"/>
          <w:color w:val="EE0000"/>
          <w:sz w:val="24"/>
          <w:szCs w:val="24"/>
          <w:lang w:val="ru-RU"/>
        </w:rPr>
      </w:pPr>
      <w:r w:rsidRPr="00310157">
        <w:rPr>
          <w:rFonts w:ascii="Times New Roman" w:hAnsi="Times New Roman" w:cs="Times New Roman"/>
          <w:color w:val="EE0000"/>
          <w:sz w:val="24"/>
          <w:szCs w:val="24"/>
          <w:lang w:val="ru-RU"/>
        </w:rPr>
        <w:t>печать</w:t>
      </w:r>
    </w:p>
    <w:sectPr w:rsidR="00587D9C" w:rsidRPr="00310157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26290" w14:textId="77777777" w:rsidR="00BD19EE" w:rsidRDefault="00BD19EE" w:rsidP="009566E9">
      <w:pPr>
        <w:spacing w:after="0" w:line="240" w:lineRule="auto"/>
      </w:pPr>
      <w:r>
        <w:separator/>
      </w:r>
    </w:p>
  </w:endnote>
  <w:endnote w:type="continuationSeparator" w:id="0">
    <w:p w14:paraId="7A9A20E5" w14:textId="77777777" w:rsidR="00BD19EE" w:rsidRDefault="00BD19EE" w:rsidP="00956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14DA" w14:textId="77777777" w:rsidR="009566E9" w:rsidRDefault="009566E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0BF1" w14:textId="77777777" w:rsidR="009566E9" w:rsidRDefault="009566E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F8A5" w14:textId="77777777" w:rsidR="009566E9" w:rsidRDefault="009566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B93B5" w14:textId="77777777" w:rsidR="00BD19EE" w:rsidRDefault="00BD19EE" w:rsidP="009566E9">
      <w:pPr>
        <w:spacing w:after="0" w:line="240" w:lineRule="auto"/>
      </w:pPr>
      <w:r>
        <w:separator/>
      </w:r>
    </w:p>
  </w:footnote>
  <w:footnote w:type="continuationSeparator" w:id="0">
    <w:p w14:paraId="716C6869" w14:textId="77777777" w:rsidR="00BD19EE" w:rsidRDefault="00BD19EE" w:rsidP="00956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C07D" w14:textId="77777777" w:rsidR="009566E9" w:rsidRDefault="009566E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0A937" w14:textId="2A88FDB0" w:rsidR="009566E9" w:rsidRPr="009566E9" w:rsidRDefault="009566E9">
    <w:pPr>
      <w:pStyle w:val="a5"/>
      <w:rPr>
        <w:lang w:val="ru-RU"/>
      </w:rPr>
    </w:pPr>
    <w:r>
      <w:rPr>
        <w:lang w:val="ru-RU"/>
      </w:rPr>
      <w:t xml:space="preserve">Приложение </w:t>
    </w:r>
    <w:r w:rsidR="005D685B">
      <w:rPr>
        <w:lang w:val="ru-RU"/>
      </w:rPr>
      <w:t>№8 к Приглашению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1F6A" w14:textId="77777777" w:rsidR="009566E9" w:rsidRDefault="009566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3471002">
    <w:abstractNumId w:val="8"/>
  </w:num>
  <w:num w:numId="2" w16cid:durableId="1836149194">
    <w:abstractNumId w:val="6"/>
  </w:num>
  <w:num w:numId="3" w16cid:durableId="1078942500">
    <w:abstractNumId w:val="5"/>
  </w:num>
  <w:num w:numId="4" w16cid:durableId="1121222509">
    <w:abstractNumId w:val="4"/>
  </w:num>
  <w:num w:numId="5" w16cid:durableId="1786921810">
    <w:abstractNumId w:val="7"/>
  </w:num>
  <w:num w:numId="6" w16cid:durableId="976959533">
    <w:abstractNumId w:val="3"/>
  </w:num>
  <w:num w:numId="7" w16cid:durableId="681859877">
    <w:abstractNumId w:val="2"/>
  </w:num>
  <w:num w:numId="8" w16cid:durableId="798835946">
    <w:abstractNumId w:val="1"/>
  </w:num>
  <w:num w:numId="9" w16cid:durableId="107663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2581"/>
    <w:rsid w:val="0006063C"/>
    <w:rsid w:val="0015074B"/>
    <w:rsid w:val="00220FFA"/>
    <w:rsid w:val="0029639D"/>
    <w:rsid w:val="00310157"/>
    <w:rsid w:val="00326F90"/>
    <w:rsid w:val="003A5E94"/>
    <w:rsid w:val="0048036F"/>
    <w:rsid w:val="00493171"/>
    <w:rsid w:val="00500E9B"/>
    <w:rsid w:val="00587D9C"/>
    <w:rsid w:val="005D685B"/>
    <w:rsid w:val="00682E48"/>
    <w:rsid w:val="00707CF2"/>
    <w:rsid w:val="007358B5"/>
    <w:rsid w:val="007B359C"/>
    <w:rsid w:val="007D4E81"/>
    <w:rsid w:val="007E70E8"/>
    <w:rsid w:val="00805DCB"/>
    <w:rsid w:val="008262D4"/>
    <w:rsid w:val="00866895"/>
    <w:rsid w:val="008774A4"/>
    <w:rsid w:val="009176C7"/>
    <w:rsid w:val="009566E9"/>
    <w:rsid w:val="00964F1B"/>
    <w:rsid w:val="00A01301"/>
    <w:rsid w:val="00AA1D8D"/>
    <w:rsid w:val="00B0498B"/>
    <w:rsid w:val="00B47730"/>
    <w:rsid w:val="00B5199A"/>
    <w:rsid w:val="00BD19EE"/>
    <w:rsid w:val="00BD4F35"/>
    <w:rsid w:val="00C47578"/>
    <w:rsid w:val="00CB0664"/>
    <w:rsid w:val="00D5130D"/>
    <w:rsid w:val="00E26E00"/>
    <w:rsid w:val="00E66A40"/>
    <w:rsid w:val="00E8455F"/>
    <w:rsid w:val="00FC693F"/>
    <w:rsid w:val="00FE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D0982F"/>
  <w14:defaultImageDpi w14:val="300"/>
  <w15:docId w15:val="{DB6A2F65-9E4C-402F-B978-A6EC5A7B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206</Words>
  <Characters>1205</Characters>
  <Application>Microsoft Office Word</Application>
  <DocSecurity>0</DocSecurity>
  <Lines>172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Zarina Andasheva</cp:lastModifiedBy>
  <cp:revision>29</cp:revision>
  <cp:lastPrinted>2026-04-10T10:24:00Z</cp:lastPrinted>
  <dcterms:created xsi:type="dcterms:W3CDTF">2026-02-26T12:06:00Z</dcterms:created>
  <dcterms:modified xsi:type="dcterms:W3CDTF">2026-04-14T09:50:00Z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2026-02-26T12:05:46Z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f11f335c-db79-4c99-b3fd-80a10b60973d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